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24814597" name="e77d5ed0-dcb1-11ef-a6cb-9dca76d6908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06125471" name="e77d5ed0-dcb1-11ef-a6cb-9dca76d6908e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68567625" name="fcbcabc0-dcb1-11ef-8d1d-3b00ca2fe9e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93777299" name="fcbcabc0-dcb1-11ef-8d1d-3b00ca2fe9e0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Wohnzimmer / Zimmer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2422510" name="a3596950-dcb2-11ef-bc50-0b7261e70cc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43914959" name="a3596950-dcb2-11ef-bc50-0b7261e70cc7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4634439" name="c05c2b50-dcb2-11ef-9f46-9b56778abb0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72276822" name="c05c2b50-dcb2-11ef-9f46-9b56778abb06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723915801" name="a686e610-dcb3-11ef-8ca3-9f0369f59b9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82313941" name="a686e610-dcb3-11ef-8ca3-9f0369f59b9f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35582112" name="e96c72b0-dcb3-11ef-a856-273fa71cb37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41430694" name="e96c72b0-dcb3-11ef-a856-273fa71cb37f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28472108" name="ffeb1d70-dcb3-11ef-8976-4dd7e0d1a75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01587255" name="ffeb1d70-dcb3-11ef-8976-4dd7e0d1a754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48723154" name="1e725c90-dcb4-11ef-a3e5-0fd724cb49b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05642956" name="1e725c90-dcb4-11ef-a3e5-0fd724cb49b8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Zimmer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96601272" name="ac6bdd00-e7bd-11ef-ba97-b3b00f557d7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94898190" name="ac6bdd00-e7bd-11ef-ba97-b3b00f557d70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Wohnzimmer / Zimmer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Schichtenanalyse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9576371" name="d9fbfca0-e7bd-11ef-9bde-3379de01570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16336034" name="d9fbfca0-e7bd-11ef-9bde-3379de01570e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Schichtenanalyse </w:t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0971283" name="165bc450-e7be-11ef-ae57-d3fcf45258c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9782509" name="165bc450-e7be-11ef-ae57-d3fcf45258c3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Schichtenanalyse </w:t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5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Kobelhöhe 38, 9244 Niederuzwil</w:t>
          </w:r>
        </w:p>
        <w:p>
          <w:pPr>
            <w:spacing w:before="0" w:after="0"/>
          </w:pPr>
          <w:r>
            <w:t>140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footer.xml" Type="http://schemas.openxmlformats.org/officeDocument/2006/relationships/footer" Id="rId15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